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Amt Brieskow-Finkenheerd</w:t>
      </w:r>
    </w:p>
    <w:p>
      <w:r>
        <w:t>Der Amtsdirektor</w:t>
      </w:r>
    </w:p>
    <w:p>
      <w:r>
        <w:t>August-Bebel-Straße 18 a</w:t>
        <w:br/>
        <w:t>15295 Brieskow-Finkenheerd</w:t>
      </w:r>
    </w:p>
    <w:p>
      <w:pPr>
        <w:pStyle w:val="Heading2"/>
      </w:pPr>
      <w:r>
        <w:t>Einwilligung zur Veröffentlichung personenbezogener Daten im Internet</w:t>
      </w:r>
    </w:p>
    <w:p>
      <w:r>
        <w:t>Name, Vorname: ________________________________________________</w:t>
      </w:r>
    </w:p>
    <w:p>
      <w:r>
        <w:t>Anschrift: _________________________________________________</w:t>
      </w:r>
    </w:p>
    <w:p>
      <w:r>
        <w:t>Straße, Hausnummer: _______________________________________</w:t>
      </w:r>
    </w:p>
    <w:p>
      <w:r>
        <w:t>PLZ / Ort: _________________________________________________</w:t>
      </w:r>
    </w:p>
    <w:p>
      <w:r>
        <w:br/>
        <w:t>Ortsteil (bitte ankreuzen):</w:t>
      </w:r>
    </w:p>
    <w:p>
      <w:r>
        <w:t>☐ Brieskow-Finkenheerd    ☐ Groß Lindow    ☐ Vogelsang    ☐ Wiesenau    ☐ Ziltendorf</w:t>
      </w:r>
    </w:p>
    <w:p>
      <w:r>
        <w:br/>
        <w:t>Sitzung (bitte ankreuzen):</w:t>
      </w:r>
    </w:p>
    <w:p>
      <w:r>
        <w:t>☐ Gemeindevertretung / Ausschuss</w:t>
      </w:r>
    </w:p>
    <w:p>
      <w:r>
        <w:br/>
        <w:t xml:space="preserve">Ich erkläre hiermit nach Artikel 6 Absatz 1 lit. a DSGVO mein Einverständnis zur Verarbeitung </w:t>
        <w:br/>
        <w:t>meiner personenbezogenen Daten für folgenden Zweck durch das Amt Brieskow-Finkenheerd:</w:t>
        <w:br/>
        <w:br/>
        <w:t xml:space="preserve">Die Verarbeitung der Daten (Nennung meines Namens sowie ggf. meiner Frage) erfolgt im </w:t>
        <w:br/>
        <w:t>Rahmen der Veröffentlichung von Einwohneranfragen im Internet bzw. im Protokoll der Sitzung.</w:t>
        <w:br/>
      </w:r>
    </w:p>
    <w:p>
      <w:r>
        <w:br/>
        <w:t>Datum: __________________________</w:t>
      </w:r>
    </w:p>
    <w:p>
      <w:r>
        <w:t>Unterschrift: __________________________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